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D81D9" w14:textId="1676C696" w:rsidR="009D3CFB" w:rsidRPr="0010470C" w:rsidRDefault="0010470C" w:rsidP="009D3CFB">
      <w:pPr>
        <w:pStyle w:val="Odstavecseseznamem"/>
        <w:spacing w:after="160" w:line="259" w:lineRule="auto"/>
        <w:jc w:val="center"/>
        <w:rPr>
          <w:rFonts w:ascii="Segoe UI" w:hAnsi="Segoe UI" w:cs="Segoe UI"/>
          <w:b/>
          <w:bCs/>
          <w:sz w:val="32"/>
          <w:szCs w:val="32"/>
          <w:lang w:val="cs-CZ"/>
        </w:rPr>
      </w:pPr>
      <w:bookmarkStart w:id="0" w:name="_Hlk211598672"/>
      <w:r w:rsidRPr="0010470C">
        <w:rPr>
          <w:rFonts w:ascii="Segoe UI" w:hAnsi="Segoe UI" w:cs="Segoe UI"/>
          <w:b/>
          <w:bCs/>
          <w:sz w:val="32"/>
          <w:szCs w:val="32"/>
          <w:highlight w:val="yellow"/>
          <w:lang w:val="cs-CZ"/>
        </w:rPr>
        <w:t>XXX</w:t>
      </w:r>
      <w:r w:rsidR="009D3CFB" w:rsidRPr="0010470C">
        <w:rPr>
          <w:rFonts w:ascii="Segoe UI" w:hAnsi="Segoe UI" w:cs="Segoe UI"/>
          <w:b/>
          <w:bCs/>
          <w:sz w:val="32"/>
          <w:szCs w:val="32"/>
          <w:lang w:val="cs-CZ"/>
        </w:rPr>
        <w:t xml:space="preserve">, </w:t>
      </w:r>
      <w:bookmarkEnd w:id="0"/>
      <w:r w:rsidR="009D3CFB" w:rsidRPr="0010470C">
        <w:rPr>
          <w:rFonts w:ascii="Segoe UI" w:hAnsi="Segoe UI" w:cs="Segoe UI"/>
          <w:b/>
          <w:bCs/>
          <w:sz w:val="32"/>
          <w:szCs w:val="32"/>
          <w:lang w:val="cs-CZ"/>
        </w:rPr>
        <w:t xml:space="preserve">se sídlem </w:t>
      </w:r>
      <w:r w:rsidRPr="0010470C">
        <w:rPr>
          <w:rFonts w:ascii="Segoe UI" w:hAnsi="Segoe UI" w:cs="Segoe UI"/>
          <w:b/>
          <w:bCs/>
          <w:sz w:val="32"/>
          <w:szCs w:val="32"/>
          <w:highlight w:val="yellow"/>
          <w:lang w:val="cs-CZ"/>
        </w:rPr>
        <w:t>XXX</w:t>
      </w:r>
      <w:r w:rsidR="009D3CFB" w:rsidRPr="0010470C">
        <w:rPr>
          <w:rFonts w:ascii="Segoe UI" w:hAnsi="Segoe UI" w:cs="Segoe UI"/>
          <w:b/>
          <w:bCs/>
          <w:sz w:val="32"/>
          <w:szCs w:val="32"/>
          <w:lang w:val="cs-CZ"/>
        </w:rPr>
        <w:t xml:space="preserve">, IČ </w:t>
      </w:r>
      <w:r w:rsidRPr="0010470C">
        <w:rPr>
          <w:rFonts w:ascii="Segoe UI" w:hAnsi="Segoe UI" w:cs="Segoe UI"/>
          <w:b/>
          <w:bCs/>
          <w:sz w:val="32"/>
          <w:szCs w:val="32"/>
          <w:highlight w:val="yellow"/>
          <w:lang w:val="cs-CZ"/>
        </w:rPr>
        <w:t>XXX</w:t>
      </w:r>
    </w:p>
    <w:p w14:paraId="115CEC35" w14:textId="792E2B17" w:rsidR="009D3CFB" w:rsidRPr="0010470C" w:rsidRDefault="009D3CFB" w:rsidP="009D3CFB">
      <w:pPr>
        <w:pStyle w:val="Odstavecseseznamem"/>
        <w:spacing w:after="160" w:line="259" w:lineRule="auto"/>
        <w:jc w:val="center"/>
        <w:rPr>
          <w:rFonts w:ascii="Segoe UI" w:hAnsi="Segoe UI" w:cs="Segoe UI"/>
          <w:sz w:val="24"/>
          <w:szCs w:val="24"/>
          <w:lang w:val="cs-CZ"/>
        </w:rPr>
      </w:pPr>
      <w:r w:rsidRPr="0010470C">
        <w:rPr>
          <w:rFonts w:ascii="Segoe UI" w:hAnsi="Segoe UI" w:cs="Segoe UI"/>
          <w:sz w:val="24"/>
          <w:szCs w:val="24"/>
          <w:lang w:val="cs-CZ"/>
        </w:rPr>
        <w:t xml:space="preserve">Energetické společenství registrované u ERÚ pod č. </w:t>
      </w:r>
      <w:r w:rsidR="0010470C" w:rsidRPr="0010470C">
        <w:rPr>
          <w:rFonts w:ascii="Segoe UI" w:hAnsi="Segoe UI" w:cs="Segoe UI"/>
          <w:sz w:val="24"/>
          <w:szCs w:val="24"/>
          <w:highlight w:val="yellow"/>
        </w:rPr>
        <w:t>XXX</w:t>
      </w:r>
    </w:p>
    <w:p w14:paraId="149727E8" w14:textId="77777777" w:rsidR="009D3CFB" w:rsidRPr="0010470C" w:rsidRDefault="009D3CFB" w:rsidP="009D3CFB">
      <w:pPr>
        <w:pStyle w:val="Odstavecseseznamem"/>
        <w:spacing w:after="160" w:line="259" w:lineRule="auto"/>
        <w:jc w:val="center"/>
        <w:rPr>
          <w:rFonts w:ascii="Segoe UI" w:hAnsi="Segoe UI" w:cs="Segoe UI"/>
          <w:sz w:val="24"/>
          <w:szCs w:val="24"/>
          <w:lang w:val="cs-CZ"/>
        </w:rPr>
      </w:pPr>
    </w:p>
    <w:p w14:paraId="5E42200E" w14:textId="1245A351" w:rsidR="00096488" w:rsidRPr="0010470C" w:rsidRDefault="00D42F16" w:rsidP="00166CC6">
      <w:pPr>
        <w:pStyle w:val="Odstavecseseznamem"/>
        <w:spacing w:after="160" w:line="259" w:lineRule="auto"/>
        <w:jc w:val="center"/>
        <w:rPr>
          <w:rFonts w:ascii="Segoe UI" w:hAnsi="Segoe UI" w:cs="Segoe UI"/>
          <w:b/>
          <w:bCs/>
          <w:sz w:val="24"/>
          <w:szCs w:val="24"/>
          <w:lang w:val="cs-CZ"/>
        </w:rPr>
      </w:pPr>
      <w:r w:rsidRPr="0010470C">
        <w:rPr>
          <w:rFonts w:ascii="Segoe UI" w:hAnsi="Segoe UI" w:cs="Segoe UI"/>
          <w:sz w:val="24"/>
          <w:szCs w:val="24"/>
          <w:lang w:val="cs-CZ"/>
        </w:rPr>
        <w:br/>
      </w:r>
      <w:r w:rsidRPr="00166CC6">
        <w:rPr>
          <w:rFonts w:ascii="Segoe UI" w:hAnsi="Segoe UI" w:cs="Segoe UI"/>
          <w:b/>
          <w:bCs/>
          <w:sz w:val="32"/>
          <w:szCs w:val="32"/>
          <w:lang w:val="cs-CZ"/>
        </w:rPr>
        <w:t>CENÍK</w:t>
      </w:r>
    </w:p>
    <w:p w14:paraId="7523D4C0" w14:textId="77777777" w:rsidR="00166CC6" w:rsidRDefault="00166CC6" w:rsidP="00166CC6">
      <w:pPr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29D4A8BB" w14:textId="15E45F2C" w:rsidR="00096488" w:rsidRPr="0010470C" w:rsidRDefault="00D42F16" w:rsidP="00166CC6">
      <w:pPr>
        <w:jc w:val="both"/>
        <w:rPr>
          <w:rFonts w:ascii="Segoe UI" w:hAnsi="Segoe UI" w:cs="Segoe UI"/>
          <w:b/>
          <w:bCs/>
          <w:sz w:val="24"/>
          <w:szCs w:val="24"/>
          <w:lang w:val="cs-CZ"/>
        </w:rPr>
      </w:pPr>
      <w:r w:rsidRPr="0010470C">
        <w:rPr>
          <w:rFonts w:ascii="Segoe UI" w:hAnsi="Segoe UI" w:cs="Segoe UI"/>
          <w:sz w:val="24"/>
          <w:szCs w:val="24"/>
          <w:lang w:val="cs-CZ"/>
        </w:rPr>
        <w:t>pro skupinu sdílení</w:t>
      </w:r>
      <w:r w:rsidR="003B0B3B" w:rsidRPr="0010470C">
        <w:rPr>
          <w:rFonts w:ascii="Segoe UI" w:hAnsi="Segoe UI" w:cs="Segoe UI"/>
          <w:sz w:val="24"/>
          <w:szCs w:val="24"/>
          <w:lang w:val="cs-CZ"/>
        </w:rPr>
        <w:t>:</w:t>
      </w:r>
      <w:r w:rsidRPr="0010470C">
        <w:rPr>
          <w:rFonts w:ascii="Segoe UI" w:hAnsi="Segoe UI" w:cs="Segoe UI"/>
          <w:sz w:val="24"/>
          <w:szCs w:val="24"/>
          <w:lang w:val="cs-CZ"/>
        </w:rPr>
        <w:t xml:space="preserve"> </w:t>
      </w:r>
      <w:r w:rsidR="003B0B3B" w:rsidRPr="0010470C">
        <w:rPr>
          <w:rFonts w:ascii="Segoe UI" w:hAnsi="Segoe UI" w:cs="Segoe UI"/>
          <w:sz w:val="24"/>
          <w:szCs w:val="24"/>
          <w:lang w:val="cs-CZ"/>
        </w:rPr>
        <w:t>___________________</w:t>
      </w:r>
    </w:p>
    <w:p w14:paraId="38124024" w14:textId="492A272F" w:rsidR="00096488" w:rsidRPr="0010470C" w:rsidRDefault="00D42F16" w:rsidP="00166CC6">
      <w:pPr>
        <w:jc w:val="both"/>
        <w:rPr>
          <w:rFonts w:ascii="Segoe UI" w:hAnsi="Segoe UI" w:cs="Segoe UI"/>
          <w:sz w:val="24"/>
          <w:szCs w:val="24"/>
          <w:lang w:val="cs-CZ"/>
        </w:rPr>
      </w:pPr>
      <w:r w:rsidRPr="0010470C">
        <w:rPr>
          <w:rFonts w:ascii="Segoe UI" w:hAnsi="Segoe UI" w:cs="Segoe UI"/>
          <w:b/>
          <w:bCs/>
          <w:sz w:val="24"/>
          <w:szCs w:val="24"/>
          <w:lang w:val="cs-CZ"/>
        </w:rPr>
        <w:t>Cena za sdílenou elektřinu</w:t>
      </w:r>
      <w:r w:rsidR="003B0B3B" w:rsidRPr="0010470C">
        <w:rPr>
          <w:rFonts w:ascii="Segoe UI" w:hAnsi="Segoe UI" w:cs="Segoe UI"/>
          <w:sz w:val="24"/>
          <w:szCs w:val="24"/>
          <w:lang w:val="cs-CZ"/>
        </w:rPr>
        <w:t xml:space="preserve">: </w:t>
      </w:r>
      <w:r w:rsidRPr="0010470C">
        <w:rPr>
          <w:rFonts w:ascii="Segoe UI" w:hAnsi="Segoe UI" w:cs="Segoe UI"/>
          <w:sz w:val="24"/>
          <w:szCs w:val="24"/>
          <w:lang w:val="cs-CZ"/>
        </w:rPr>
        <w:t xml:space="preserve">Cena za 1 </w:t>
      </w:r>
      <w:r w:rsidR="009D3CFB" w:rsidRPr="0010470C">
        <w:rPr>
          <w:rFonts w:ascii="Segoe UI" w:hAnsi="Segoe UI" w:cs="Segoe UI"/>
          <w:sz w:val="24"/>
          <w:szCs w:val="24"/>
          <w:lang w:val="cs-CZ"/>
        </w:rPr>
        <w:t>k</w:t>
      </w:r>
      <w:r w:rsidRPr="0010470C">
        <w:rPr>
          <w:rFonts w:ascii="Segoe UI" w:hAnsi="Segoe UI" w:cs="Segoe UI"/>
          <w:sz w:val="24"/>
          <w:szCs w:val="24"/>
          <w:lang w:val="cs-CZ"/>
        </w:rPr>
        <w:t xml:space="preserve">Wh činí: </w:t>
      </w:r>
      <w:r w:rsidR="009D3CFB" w:rsidRPr="0010470C">
        <w:rPr>
          <w:rFonts w:ascii="Segoe UI" w:hAnsi="Segoe UI" w:cs="Segoe UI"/>
          <w:sz w:val="24"/>
          <w:szCs w:val="24"/>
          <w:lang w:val="cs-CZ"/>
        </w:rPr>
        <w:t>__________</w:t>
      </w:r>
      <w:r w:rsidRPr="0010470C">
        <w:rPr>
          <w:rFonts w:ascii="Segoe UI" w:hAnsi="Segoe UI" w:cs="Segoe UI"/>
          <w:sz w:val="24"/>
          <w:szCs w:val="24"/>
          <w:lang w:val="cs-CZ"/>
        </w:rPr>
        <w:t>,– Kč</w:t>
      </w:r>
    </w:p>
    <w:p w14:paraId="280269DD" w14:textId="77777777" w:rsidR="009361C6" w:rsidRPr="0010470C" w:rsidRDefault="009361C6" w:rsidP="00166CC6">
      <w:pPr>
        <w:jc w:val="both"/>
        <w:rPr>
          <w:rFonts w:ascii="Segoe UI" w:hAnsi="Segoe UI" w:cs="Segoe UI"/>
          <w:b/>
          <w:bCs/>
          <w:sz w:val="24"/>
          <w:szCs w:val="24"/>
          <w:lang w:val="cs-CZ"/>
        </w:rPr>
      </w:pPr>
    </w:p>
    <w:p w14:paraId="62F26D90" w14:textId="0D64E9DC" w:rsidR="00096488" w:rsidRPr="0010470C" w:rsidRDefault="00D42F16" w:rsidP="00166CC6">
      <w:pPr>
        <w:jc w:val="both"/>
        <w:rPr>
          <w:rFonts w:ascii="Segoe UI" w:hAnsi="Segoe UI" w:cs="Segoe UI"/>
          <w:sz w:val="24"/>
          <w:szCs w:val="24"/>
          <w:lang w:val="cs-CZ"/>
        </w:rPr>
      </w:pPr>
      <w:r w:rsidRPr="0010470C">
        <w:rPr>
          <w:rFonts w:ascii="Segoe UI" w:hAnsi="Segoe UI" w:cs="Segoe UI"/>
          <w:b/>
          <w:bCs/>
          <w:sz w:val="24"/>
          <w:szCs w:val="24"/>
          <w:lang w:val="cs-CZ"/>
        </w:rPr>
        <w:t>Administrativní poplatek</w:t>
      </w:r>
      <w:r w:rsidRPr="0010470C">
        <w:rPr>
          <w:rFonts w:ascii="Segoe UI" w:hAnsi="Segoe UI" w:cs="Segoe UI"/>
          <w:sz w:val="24"/>
          <w:szCs w:val="24"/>
          <w:lang w:val="cs-CZ"/>
        </w:rPr>
        <w:t xml:space="preserve"> za správu sdílení</w:t>
      </w:r>
      <w:r w:rsidR="003B0B3B" w:rsidRPr="0010470C">
        <w:rPr>
          <w:rFonts w:ascii="Segoe UI" w:hAnsi="Segoe UI" w:cs="Segoe UI"/>
          <w:sz w:val="24"/>
          <w:szCs w:val="24"/>
          <w:lang w:val="cs-CZ"/>
        </w:rPr>
        <w:t xml:space="preserve">: </w:t>
      </w:r>
      <w:r w:rsidRPr="0010470C">
        <w:rPr>
          <w:rFonts w:ascii="Segoe UI" w:hAnsi="Segoe UI" w:cs="Segoe UI"/>
          <w:sz w:val="24"/>
          <w:szCs w:val="24"/>
          <w:lang w:val="cs-CZ"/>
        </w:rPr>
        <w:t xml:space="preserve">Poplatek za 1 </w:t>
      </w:r>
      <w:r w:rsidR="009D3CFB" w:rsidRPr="0010470C">
        <w:rPr>
          <w:rFonts w:ascii="Segoe UI" w:hAnsi="Segoe UI" w:cs="Segoe UI"/>
          <w:sz w:val="24"/>
          <w:szCs w:val="24"/>
          <w:lang w:val="cs-CZ"/>
        </w:rPr>
        <w:t>k</w:t>
      </w:r>
      <w:r w:rsidRPr="0010470C">
        <w:rPr>
          <w:rFonts w:ascii="Segoe UI" w:hAnsi="Segoe UI" w:cs="Segoe UI"/>
          <w:sz w:val="24"/>
          <w:szCs w:val="24"/>
          <w:lang w:val="cs-CZ"/>
        </w:rPr>
        <w:t xml:space="preserve">Wh činí: </w:t>
      </w:r>
      <w:r w:rsidR="009D3CFB" w:rsidRPr="0010470C">
        <w:rPr>
          <w:rFonts w:ascii="Segoe UI" w:hAnsi="Segoe UI" w:cs="Segoe UI"/>
          <w:sz w:val="24"/>
          <w:szCs w:val="24"/>
          <w:lang w:val="cs-CZ"/>
        </w:rPr>
        <w:t>_________</w:t>
      </w:r>
      <w:r w:rsidRPr="0010470C">
        <w:rPr>
          <w:rFonts w:ascii="Segoe UI" w:hAnsi="Segoe UI" w:cs="Segoe UI"/>
          <w:sz w:val="24"/>
          <w:szCs w:val="24"/>
          <w:lang w:val="cs-CZ"/>
        </w:rPr>
        <w:t>,– Kč</w:t>
      </w:r>
    </w:p>
    <w:p w14:paraId="2008EE79" w14:textId="35F45341" w:rsidR="00096488" w:rsidRPr="0010470C" w:rsidRDefault="00D42F16" w:rsidP="00166CC6">
      <w:pPr>
        <w:jc w:val="both"/>
        <w:rPr>
          <w:rFonts w:ascii="Segoe UI" w:hAnsi="Segoe UI" w:cs="Segoe UI"/>
          <w:sz w:val="24"/>
          <w:szCs w:val="24"/>
          <w:lang w:val="cs-CZ"/>
        </w:rPr>
      </w:pPr>
      <w:r w:rsidRPr="0010470C">
        <w:rPr>
          <w:rFonts w:ascii="Segoe UI" w:hAnsi="Segoe UI" w:cs="Segoe UI"/>
          <w:sz w:val="24"/>
          <w:szCs w:val="24"/>
          <w:lang w:val="cs-CZ"/>
        </w:rPr>
        <w:t>Na jeho zaplacení se podílí</w:t>
      </w:r>
      <w:r w:rsidR="009361C6" w:rsidRPr="0010470C">
        <w:rPr>
          <w:rFonts w:ascii="Segoe UI" w:hAnsi="Segoe UI" w:cs="Segoe UI"/>
          <w:sz w:val="24"/>
          <w:szCs w:val="24"/>
          <w:lang w:val="cs-CZ"/>
        </w:rPr>
        <w:t xml:space="preserve"> o</w:t>
      </w:r>
      <w:r w:rsidRPr="0010470C">
        <w:rPr>
          <w:rFonts w:ascii="Segoe UI" w:hAnsi="Segoe UI" w:cs="Segoe UI"/>
          <w:sz w:val="24"/>
          <w:szCs w:val="24"/>
          <w:lang w:val="cs-CZ"/>
        </w:rPr>
        <w:t>dběratelé v poměru, v jakém se na sdílení elektřiny podíleli.</w:t>
      </w:r>
    </w:p>
    <w:p w14:paraId="0990B018" w14:textId="77777777" w:rsidR="003B0B3B" w:rsidRPr="0010470C" w:rsidRDefault="003B0B3B" w:rsidP="00166CC6">
      <w:pPr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5BEF38BE" w14:textId="0CC11389" w:rsidR="00096488" w:rsidRPr="0010470C" w:rsidRDefault="00D42F16" w:rsidP="00166CC6">
      <w:pPr>
        <w:jc w:val="both"/>
        <w:rPr>
          <w:rFonts w:ascii="Segoe UI" w:hAnsi="Segoe UI" w:cs="Segoe UI"/>
          <w:sz w:val="24"/>
          <w:szCs w:val="24"/>
          <w:lang w:val="cs-CZ"/>
        </w:rPr>
      </w:pPr>
      <w:r w:rsidRPr="0010470C">
        <w:rPr>
          <w:rFonts w:ascii="Segoe UI" w:hAnsi="Segoe UI" w:cs="Segoe UI"/>
          <w:sz w:val="24"/>
          <w:szCs w:val="24"/>
          <w:lang w:val="cs-CZ"/>
        </w:rPr>
        <w:t xml:space="preserve">Tento ceník vydal </w:t>
      </w:r>
      <w:r w:rsidR="0010470C" w:rsidRPr="0010470C">
        <w:rPr>
          <w:rFonts w:ascii="Segoe UI" w:hAnsi="Segoe UI" w:cs="Segoe UI"/>
          <w:sz w:val="24"/>
          <w:szCs w:val="24"/>
          <w:highlight w:val="yellow"/>
          <w:lang w:val="cs-CZ"/>
        </w:rPr>
        <w:t>XXX</w:t>
      </w:r>
      <w:r w:rsidR="009D3CFB" w:rsidRPr="0010470C">
        <w:rPr>
          <w:rFonts w:ascii="Segoe UI" w:hAnsi="Segoe UI" w:cs="Segoe UI"/>
          <w:sz w:val="24"/>
          <w:szCs w:val="24"/>
          <w:lang w:val="cs-CZ"/>
        </w:rPr>
        <w:t xml:space="preserve">, </w:t>
      </w:r>
      <w:r w:rsidRPr="0010470C">
        <w:rPr>
          <w:rFonts w:ascii="Segoe UI" w:hAnsi="Segoe UI" w:cs="Segoe UI"/>
          <w:sz w:val="24"/>
          <w:szCs w:val="24"/>
          <w:lang w:val="cs-CZ"/>
        </w:rPr>
        <w:t>dne</w:t>
      </w:r>
      <w:r w:rsidR="003B0B3B" w:rsidRPr="0010470C">
        <w:rPr>
          <w:rFonts w:ascii="Segoe UI" w:hAnsi="Segoe UI" w:cs="Segoe UI"/>
          <w:sz w:val="24"/>
          <w:szCs w:val="24"/>
          <w:lang w:val="cs-CZ"/>
        </w:rPr>
        <w:t>____________</w:t>
      </w:r>
      <w:r w:rsidRPr="0010470C">
        <w:rPr>
          <w:rFonts w:ascii="Segoe UI" w:hAnsi="Segoe UI" w:cs="Segoe UI"/>
          <w:sz w:val="24"/>
          <w:szCs w:val="24"/>
          <w:lang w:val="cs-CZ"/>
        </w:rPr>
        <w:t>.</w:t>
      </w:r>
    </w:p>
    <w:p w14:paraId="2F08E51C" w14:textId="77777777" w:rsidR="00D42F16" w:rsidRPr="0010470C" w:rsidRDefault="00D42F16" w:rsidP="00166CC6">
      <w:pPr>
        <w:jc w:val="both"/>
        <w:rPr>
          <w:rFonts w:ascii="Segoe UI" w:hAnsi="Segoe UI" w:cs="Segoe UI"/>
          <w:sz w:val="24"/>
          <w:szCs w:val="24"/>
          <w:lang w:val="cs-CZ"/>
        </w:rPr>
      </w:pPr>
    </w:p>
    <w:p w14:paraId="0360B1D6" w14:textId="06A070C4" w:rsidR="00096488" w:rsidRPr="0010470C" w:rsidRDefault="00D42F16" w:rsidP="00166CC6">
      <w:pPr>
        <w:jc w:val="both"/>
        <w:rPr>
          <w:rFonts w:ascii="Segoe UI" w:hAnsi="Segoe UI" w:cs="Segoe UI"/>
          <w:sz w:val="24"/>
          <w:szCs w:val="24"/>
          <w:lang w:val="cs-CZ"/>
        </w:rPr>
      </w:pPr>
      <w:r w:rsidRPr="0010470C">
        <w:rPr>
          <w:rFonts w:ascii="Segoe UI" w:hAnsi="Segoe UI" w:cs="Segoe UI"/>
          <w:sz w:val="24"/>
          <w:szCs w:val="24"/>
          <w:lang w:val="cs-CZ"/>
        </w:rPr>
        <w:t xml:space="preserve">Ceník nabývá účinnosti pro zúčtovací období od </w:t>
      </w:r>
      <w:r w:rsidR="003B0B3B" w:rsidRPr="0010470C">
        <w:rPr>
          <w:rFonts w:ascii="Segoe UI" w:hAnsi="Segoe UI" w:cs="Segoe UI"/>
          <w:sz w:val="24"/>
          <w:szCs w:val="24"/>
          <w:lang w:val="cs-CZ"/>
        </w:rPr>
        <w:t>___________________</w:t>
      </w:r>
      <w:r w:rsidRPr="0010470C">
        <w:rPr>
          <w:rFonts w:ascii="Segoe UI" w:hAnsi="Segoe UI" w:cs="Segoe UI"/>
          <w:sz w:val="24"/>
          <w:szCs w:val="24"/>
          <w:lang w:val="cs-CZ"/>
        </w:rPr>
        <w:t>.</w:t>
      </w:r>
    </w:p>
    <w:p w14:paraId="6F2EE63E" w14:textId="5E5BC5DE" w:rsidR="009361C6" w:rsidRPr="0010470C" w:rsidRDefault="00D42F16" w:rsidP="003B0B3B">
      <w:pPr>
        <w:rPr>
          <w:rFonts w:ascii="Segoe UI" w:hAnsi="Segoe UI" w:cs="Segoe UI"/>
          <w:sz w:val="24"/>
          <w:szCs w:val="24"/>
          <w:lang w:val="cs-CZ"/>
        </w:rPr>
      </w:pPr>
      <w:r w:rsidRPr="0010470C">
        <w:rPr>
          <w:rFonts w:ascii="Segoe UI" w:hAnsi="Segoe UI" w:cs="Segoe UI"/>
          <w:sz w:val="24"/>
          <w:szCs w:val="24"/>
          <w:lang w:val="cs-CZ"/>
        </w:rPr>
        <w:br/>
        <w:t xml:space="preserve">Za </w:t>
      </w:r>
      <w:r w:rsidR="0010470C" w:rsidRPr="0010470C">
        <w:rPr>
          <w:rFonts w:ascii="Segoe UI" w:hAnsi="Segoe UI" w:cs="Segoe UI"/>
          <w:sz w:val="24"/>
          <w:szCs w:val="24"/>
          <w:highlight w:val="yellow"/>
          <w:lang w:val="cs-CZ"/>
        </w:rPr>
        <w:t>XXX</w:t>
      </w:r>
      <w:r w:rsidR="0010470C">
        <w:rPr>
          <w:rFonts w:ascii="Segoe UI" w:hAnsi="Segoe UI" w:cs="Segoe UI"/>
          <w:sz w:val="24"/>
          <w:szCs w:val="24"/>
          <w:lang w:val="cs-CZ"/>
        </w:rPr>
        <w:t>,</w:t>
      </w:r>
    </w:p>
    <w:p w14:paraId="4EE2F4F6" w14:textId="77777777" w:rsidR="003B0B3B" w:rsidRPr="0010470C" w:rsidRDefault="003B0B3B" w:rsidP="003B0B3B">
      <w:pPr>
        <w:rPr>
          <w:rFonts w:ascii="Segoe UI" w:hAnsi="Segoe UI" w:cs="Segoe UI"/>
          <w:sz w:val="24"/>
          <w:szCs w:val="24"/>
          <w:lang w:val="cs-CZ"/>
        </w:rPr>
      </w:pPr>
    </w:p>
    <w:p w14:paraId="4F6D5CC6" w14:textId="265D764A" w:rsidR="00096488" w:rsidRPr="0010470C" w:rsidRDefault="00D42F16" w:rsidP="003B0B3B">
      <w:pPr>
        <w:rPr>
          <w:rFonts w:ascii="Segoe UI" w:hAnsi="Segoe UI" w:cs="Segoe UI"/>
          <w:sz w:val="24"/>
          <w:szCs w:val="24"/>
          <w:lang w:val="cs-CZ"/>
        </w:rPr>
      </w:pPr>
      <w:r w:rsidRPr="0010470C">
        <w:rPr>
          <w:rFonts w:ascii="Segoe UI" w:hAnsi="Segoe UI" w:cs="Segoe UI"/>
          <w:sz w:val="24"/>
          <w:szCs w:val="24"/>
          <w:lang w:val="cs-CZ"/>
        </w:rPr>
        <w:t>..............................................</w:t>
      </w:r>
      <w:r w:rsidRPr="0010470C">
        <w:rPr>
          <w:rFonts w:ascii="Segoe UI" w:hAnsi="Segoe UI" w:cs="Segoe UI"/>
          <w:sz w:val="24"/>
          <w:szCs w:val="24"/>
          <w:lang w:val="cs-CZ"/>
        </w:rPr>
        <w:br/>
        <w:t>(</w:t>
      </w:r>
      <w:r w:rsidR="00264284" w:rsidRPr="00264284">
        <w:rPr>
          <w:rFonts w:ascii="Segoe UI" w:hAnsi="Segoe UI" w:cs="Segoe UI"/>
          <w:sz w:val="24"/>
          <w:szCs w:val="24"/>
          <w:highlight w:val="yellow"/>
          <w:lang w:val="cs-CZ"/>
        </w:rPr>
        <w:t>XXX</w:t>
      </w:r>
      <w:r w:rsidRPr="0010470C">
        <w:rPr>
          <w:rFonts w:ascii="Segoe UI" w:hAnsi="Segoe UI" w:cs="Segoe UI"/>
          <w:sz w:val="24"/>
          <w:szCs w:val="24"/>
          <w:lang w:val="cs-CZ"/>
        </w:rPr>
        <w:t>)</w:t>
      </w:r>
    </w:p>
    <w:sectPr w:rsidR="00096488" w:rsidRPr="0010470C" w:rsidSect="0010470C">
      <w:headerReference w:type="default" r:id="rId8"/>
      <w:pgSz w:w="12240" w:h="15840"/>
      <w:pgMar w:top="217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D1143" w14:textId="77777777" w:rsidR="001D6C4A" w:rsidRDefault="001D6C4A" w:rsidP="0010470C">
      <w:pPr>
        <w:spacing w:after="0" w:line="240" w:lineRule="auto"/>
      </w:pPr>
      <w:r>
        <w:separator/>
      </w:r>
    </w:p>
  </w:endnote>
  <w:endnote w:type="continuationSeparator" w:id="0">
    <w:p w14:paraId="106FAD5C" w14:textId="77777777" w:rsidR="001D6C4A" w:rsidRDefault="001D6C4A" w:rsidP="00104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8CBB2" w14:textId="77777777" w:rsidR="001D6C4A" w:rsidRDefault="001D6C4A" w:rsidP="0010470C">
      <w:pPr>
        <w:spacing w:after="0" w:line="240" w:lineRule="auto"/>
      </w:pPr>
      <w:r>
        <w:separator/>
      </w:r>
    </w:p>
  </w:footnote>
  <w:footnote w:type="continuationSeparator" w:id="0">
    <w:p w14:paraId="62766932" w14:textId="77777777" w:rsidR="001D6C4A" w:rsidRDefault="001D6C4A" w:rsidP="00104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F7016" w14:textId="3053846B" w:rsidR="0010470C" w:rsidRDefault="0010470C">
    <w:pPr>
      <w:pStyle w:val="Zhlav"/>
    </w:pPr>
    <w:r>
      <w:rPr>
        <w:noProof/>
      </w:rPr>
      <w:drawing>
        <wp:inline distT="0" distB="0" distL="0" distR="0" wp14:anchorId="4235853F" wp14:editId="110B7407">
          <wp:extent cx="5486400" cy="387048"/>
          <wp:effectExtent l="0" t="0" r="0" b="0"/>
          <wp:docPr id="58951950" name="Obrázek 589519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3870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3CB54E4"/>
    <w:multiLevelType w:val="multilevel"/>
    <w:tmpl w:val="FE443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3358301">
    <w:abstractNumId w:val="8"/>
  </w:num>
  <w:num w:numId="2" w16cid:durableId="1437406111">
    <w:abstractNumId w:val="6"/>
  </w:num>
  <w:num w:numId="3" w16cid:durableId="658340853">
    <w:abstractNumId w:val="5"/>
  </w:num>
  <w:num w:numId="4" w16cid:durableId="1279097150">
    <w:abstractNumId w:val="4"/>
  </w:num>
  <w:num w:numId="5" w16cid:durableId="848103584">
    <w:abstractNumId w:val="7"/>
  </w:num>
  <w:num w:numId="6" w16cid:durableId="813520887">
    <w:abstractNumId w:val="3"/>
  </w:num>
  <w:num w:numId="7" w16cid:durableId="1507213858">
    <w:abstractNumId w:val="2"/>
  </w:num>
  <w:num w:numId="8" w16cid:durableId="1090783761">
    <w:abstractNumId w:val="1"/>
  </w:num>
  <w:num w:numId="9" w16cid:durableId="1867401314">
    <w:abstractNumId w:val="0"/>
  </w:num>
  <w:num w:numId="10" w16cid:durableId="7042148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6488"/>
    <w:rsid w:val="0010470C"/>
    <w:rsid w:val="0015074B"/>
    <w:rsid w:val="00166CC6"/>
    <w:rsid w:val="001822D6"/>
    <w:rsid w:val="001D6C4A"/>
    <w:rsid w:val="00264284"/>
    <w:rsid w:val="0029639D"/>
    <w:rsid w:val="00326F90"/>
    <w:rsid w:val="003B0B3B"/>
    <w:rsid w:val="009361C6"/>
    <w:rsid w:val="009D3CFB"/>
    <w:rsid w:val="00AA1D8D"/>
    <w:rsid w:val="00B04F07"/>
    <w:rsid w:val="00B47730"/>
    <w:rsid w:val="00B741E6"/>
    <w:rsid w:val="00CB0664"/>
    <w:rsid w:val="00D42F16"/>
    <w:rsid w:val="00D45BD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CA3663"/>
  <w14:defaultImageDpi w14:val="300"/>
  <w15:docId w15:val="{2BADFCD3-C7E6-4AFD-A63D-1A632957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936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471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Fabiánová Lucie</cp:lastModifiedBy>
  <cp:revision>3</cp:revision>
  <dcterms:created xsi:type="dcterms:W3CDTF">2026-07-28T12:13:00Z</dcterms:created>
  <dcterms:modified xsi:type="dcterms:W3CDTF">2026-07-28T12:13:00Z</dcterms:modified>
  <cp:category/>
</cp:coreProperties>
</file>